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75. WHG. Seiteneingang </w:t>
            </w:r>
          </w:p>
          <w:p>
            <w:pPr>
              <w:spacing w:before="0" w:after="0"/>
            </w:pPr>
            <w:r>
              <w:t>EG.</w:t>
            </w:r>
          </w:p>
          <w:p>
            <w:pPr>
              <w:spacing w:before="0" w:after="0"/>
            </w:pPr>
            <w:r>
              <w:t>Kachelofen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20606887" name="019f17ca-5c54-7746-8e23-4e9a42212fe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25664708" name="019f17ca-5c54-7746-8e23-4e9a42212fe8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62513963" name="019f17cf-a0d9-70a6-ae72-74bab47c1dc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37574836" name="019f17cf-a0d9-70a6-ae72-74bab47c1dcb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2. WHG. rechts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Wurde versiegelt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0364889" name="019f1731-1f1b-77d0-b4ae-c26e26f8e0f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16307430" name="019f1731-1f1b-77d0-b4ae-c26e26f8e0f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30377075" name="019f1731-40a0-77ad-b25d-bbb60f375f7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42918559" name="019f1731-40a0-77ad-b25d-bbb60f375f7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2. WHG. links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24507951" name="019f1743-bb3e-7793-aba4-2b6419020aa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91028381" name="019f1743-bb3e-7793-aba4-2b6419020aae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65741512" name="019f1743-d669-7930-9bbe-e8a0cabe7f2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95317255" name="019f1743-d669-7930-9bbe-e8a0cabe7f2e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2. WHG. links </w:t>
            </w:r>
          </w:p>
          <w:p>
            <w:pPr>
              <w:spacing w:before="0" w:after="0"/>
            </w:pPr>
            <w:r>
              <w:t>1. OG 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nicht zu Hause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92604666" name="019f17be-2ec9-7fe5-ace6-789501a3f64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85043945" name="019f17be-2ec9-7fe5-ace6-789501a3f641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31721677" name="019f17be-4738-7e68-91d4-c526f963451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42904146" name="019f17be-4738-7e68-91d4-c526f9634514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2. WHG. links </w:t>
            </w:r>
          </w:p>
          <w:p>
            <w:pPr>
              <w:spacing w:before="0" w:after="0"/>
            </w:pPr>
            <w:r>
              <w:t>2. OG 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nicht zu Hause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2. WHG. rechts </w:t>
            </w:r>
          </w:p>
          <w:p>
            <w:pPr>
              <w:spacing w:before="0" w:after="0"/>
            </w:pPr>
            <w:r>
              <w:t>2. OG 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78852797" name="019f17c0-df28-7144-bdf3-b5a99c46914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71272770" name="019f17c0-df28-7144-bdf3-b5a99c469144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39642710" name="019f17c1-0175-7d48-8347-5c5b923e0cb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61587143" name="019f17c1-0175-7d48-8347-5c5b923e0cba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2b. WHG. links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7897748" name="019f1754-5b3c-7891-ab2b-99b823110c7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92265650" name="019f1754-5b3c-7891-ab2b-99b823110c76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49113058" name="019f1754-7a19-74ea-a8d0-e828f7a44a6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50177406" name="019f1754-7a19-74ea-a8d0-e828f7a44a68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2b. WHG. rechts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nicht zu Hause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2b. WHG. links </w:t>
            </w:r>
          </w:p>
          <w:p>
            <w:pPr>
              <w:spacing w:before="0" w:after="0"/>
            </w:pPr>
            <w:r>
              <w:t>1.OG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VB-9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2b. WHG. rechts </w:t>
            </w:r>
          </w:p>
          <w:p>
            <w:pPr>
              <w:spacing w:before="0" w:after="0"/>
            </w:pPr>
            <w:r>
              <w:t>2. OG 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01280577" name="019f176f-9aa6-74ef-b845-65f0b36ee66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47406109" name="019f176f-9aa6-74ef-b845-65f0b36ee668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41796792" name="019f176f-cc2e-75d8-9737-65c6026a58e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48097399" name="019f176f-cc2e-75d8-9737-65c6026a58ed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VB-10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2b. WHG. links </w:t>
            </w:r>
          </w:p>
          <w:p>
            <w:pPr>
              <w:spacing w:before="0" w:after="0"/>
            </w:pPr>
            <w:r>
              <w:t>2. OG 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nicht zu Hause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4. WHG. links </w:t>
            </w:r>
          </w:p>
          <w:p>
            <w:pPr>
              <w:spacing w:before="0" w:after="0"/>
            </w:pPr>
            <w:r>
              <w:t>2. OG 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26321364" name="019f1775-7c68-79a2-8f12-964d59a1be8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57231521" name="019f1775-7c68-79a2-8f12-964d59a1be86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63414428" name="019f1775-9db6-7ae2-a89c-5ae1d7d33b6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11796167" name="019f1775-9db6-7ae2-a89c-5ae1d7d33b6d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4. WHG. rechts </w:t>
            </w:r>
          </w:p>
          <w:p>
            <w:pPr>
              <w:spacing w:before="0" w:after="0"/>
            </w:pPr>
            <w:r>
              <w:t>1. OG 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nicht zu Hause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4. WHG. links </w:t>
            </w:r>
          </w:p>
          <w:p>
            <w:pPr>
              <w:spacing w:before="0" w:after="0"/>
            </w:pPr>
            <w:r>
              <w:t>1. OG 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nicht zu Hause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4. WHG. rechts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68086519" name="019f1791-9238-7b57-88b2-a20e5fa3b7c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71320600" name="019f1791-9238-7b57-88b2-a20e5fa3b7c9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51454254" name="019f1791-ad69-7e1f-affa-358beb9ba40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28326381" name="019f1791-ad69-7e1f-affa-358beb9ba406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4. WHG. links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nicht zu Hause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Wallisellerstrasse 75, Pfändwiesenstr. 2a,2b,4 Opfikon</w:t>
          </w:r>
        </w:p>
        <w:p>
          <w:pPr>
            <w:spacing w:before="0" w:after="0"/>
          </w:pPr>
          <w:r>
            <w:t>1031 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footer.xml" Type="http://schemas.openxmlformats.org/officeDocument/2006/relationships/footer" Id="rId2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